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5818" w14:textId="3F91CBDB" w:rsidR="00600628" w:rsidRDefault="00600628" w:rsidP="00EC5A7A">
      <w:pPr>
        <w:pStyle w:val="Corpotesto"/>
        <w:tabs>
          <w:tab w:val="left" w:pos="5879"/>
          <w:tab w:val="left" w:pos="9781"/>
        </w:tabs>
        <w:spacing w:before="86"/>
        <w:ind w:left="120" w:right="119"/>
        <w:rPr>
          <w:rFonts w:cstheme="minorHAnsi"/>
          <w:b/>
          <w:bCs/>
          <w:u w:val="single"/>
          <w:lang w:val="it-IT"/>
        </w:rPr>
      </w:pPr>
      <w:r w:rsidRPr="00211617">
        <w:rPr>
          <w:rFonts w:cstheme="minorHAnsi"/>
          <w:b/>
          <w:bCs/>
          <w:lang w:val="it-IT"/>
        </w:rPr>
        <w:t>FOGLIO ATTI</w:t>
      </w:r>
      <w:r>
        <w:rPr>
          <w:rFonts w:cstheme="minorHAnsi"/>
          <w:b/>
          <w:bCs/>
          <w:lang w:val="it-IT"/>
        </w:rPr>
        <w:t xml:space="preserve">VITA’ </w:t>
      </w:r>
      <w:r>
        <w:rPr>
          <w:rFonts w:cstheme="minorHAnsi"/>
          <w:b/>
          <w:bCs/>
          <w:lang w:val="it-IT"/>
        </w:rPr>
        <w:t>4</w:t>
      </w:r>
      <w:r w:rsidRPr="00211617">
        <w:rPr>
          <w:rFonts w:cstheme="minorHAnsi"/>
          <w:b/>
          <w:bCs/>
          <w:lang w:val="it-IT"/>
        </w:rPr>
        <w:tab/>
      </w:r>
      <w:r>
        <w:rPr>
          <w:rFonts w:cstheme="minorHAnsi"/>
          <w:b/>
          <w:bCs/>
          <w:lang w:val="it-IT"/>
        </w:rPr>
        <w:t>Nome</w:t>
      </w:r>
      <w:r w:rsidRPr="00211617">
        <w:rPr>
          <w:rFonts w:cstheme="minorHAnsi"/>
          <w:b/>
          <w:bCs/>
          <w:u w:val="single"/>
          <w:lang w:val="it-IT"/>
        </w:rPr>
        <w:tab/>
      </w:r>
    </w:p>
    <w:p w14:paraId="2C62E80B" w14:textId="77777777" w:rsidR="00E7127F" w:rsidRDefault="00E7127F" w:rsidP="00E7127F">
      <w:pPr>
        <w:pStyle w:val="Corpotesto"/>
        <w:tabs>
          <w:tab w:val="left" w:pos="5879"/>
          <w:tab w:val="left" w:pos="10199"/>
        </w:tabs>
        <w:spacing w:before="86"/>
        <w:ind w:left="120" w:right="119"/>
        <w:rPr>
          <w:rFonts w:cstheme="minorHAnsi"/>
          <w:b/>
          <w:bCs/>
          <w:lang w:val="it-IT"/>
        </w:rPr>
      </w:pPr>
    </w:p>
    <w:p w14:paraId="50BB2371" w14:textId="696CC8BB" w:rsidR="00600628" w:rsidRPr="00211617" w:rsidRDefault="00E7127F" w:rsidP="00EC5A7A">
      <w:pPr>
        <w:pStyle w:val="Corpotesto"/>
        <w:tabs>
          <w:tab w:val="left" w:pos="5879"/>
          <w:tab w:val="left" w:pos="9781"/>
        </w:tabs>
        <w:spacing w:before="86"/>
        <w:ind w:left="120" w:right="119"/>
        <w:rPr>
          <w:rFonts w:cstheme="minorHAnsi"/>
          <w:b/>
          <w:bCs/>
          <w:lang w:val="it-IT"/>
        </w:rPr>
      </w:pPr>
      <w:r>
        <w:rPr>
          <w:rFonts w:cstheme="minorHAnsi"/>
          <w:b/>
          <w:bCs/>
          <w:lang w:val="it-IT"/>
        </w:rPr>
        <w:t>LEZIONE 4</w:t>
      </w:r>
      <w:r>
        <w:rPr>
          <w:rFonts w:cstheme="minorHAnsi"/>
          <w:b/>
          <w:bCs/>
          <w:lang w:val="it-IT"/>
        </w:rPr>
        <w:tab/>
      </w:r>
      <w:r w:rsidR="00600628">
        <w:rPr>
          <w:rFonts w:cstheme="minorHAnsi"/>
          <w:b/>
          <w:bCs/>
          <w:lang w:val="it-IT"/>
        </w:rPr>
        <w:t>Data</w:t>
      </w:r>
      <w:r w:rsidR="00600628" w:rsidRPr="00211617">
        <w:rPr>
          <w:rFonts w:cstheme="minorHAnsi"/>
          <w:b/>
          <w:bCs/>
          <w:lang w:val="it-IT"/>
        </w:rPr>
        <w:t xml:space="preserve"> </w:t>
      </w:r>
      <w:r w:rsidR="00600628" w:rsidRPr="00211617">
        <w:rPr>
          <w:rFonts w:cstheme="minorHAnsi"/>
          <w:b/>
          <w:bCs/>
          <w:u w:val="single"/>
          <w:lang w:val="it-IT"/>
        </w:rPr>
        <w:t xml:space="preserve"> </w:t>
      </w:r>
      <w:r w:rsidR="00600628" w:rsidRPr="00211617">
        <w:rPr>
          <w:rFonts w:cstheme="minorHAnsi"/>
          <w:b/>
          <w:bCs/>
          <w:u w:val="single"/>
          <w:lang w:val="it-IT"/>
        </w:rPr>
        <w:tab/>
      </w:r>
    </w:p>
    <w:p w14:paraId="3DF04F2A" w14:textId="77777777" w:rsidR="007B59A4" w:rsidRPr="00DE4296" w:rsidRDefault="007B59A4" w:rsidP="00DE4296">
      <w:pPr>
        <w:spacing w:after="0"/>
        <w:rPr>
          <w:lang w:val="it-IT"/>
        </w:rPr>
      </w:pPr>
    </w:p>
    <w:p w14:paraId="4719C91C" w14:textId="77777777" w:rsidR="007B59A4" w:rsidRPr="00DE4296" w:rsidRDefault="00000000" w:rsidP="00DE4296">
      <w:pPr>
        <w:pStyle w:val="Titolo1"/>
        <w:spacing w:before="0"/>
        <w:rPr>
          <w:lang w:val="it-IT"/>
        </w:rPr>
      </w:pPr>
      <w:r w:rsidRPr="00DE4296">
        <w:rPr>
          <w:lang w:val="it-IT"/>
        </w:rPr>
        <w:t>SPIEGALO CON ATOMI E MOLECOLE</w:t>
      </w:r>
    </w:p>
    <w:p w14:paraId="4345229F" w14:textId="77777777" w:rsidR="007B59A4" w:rsidRPr="00DE4296" w:rsidRDefault="00000000" w:rsidP="00DE4296">
      <w:pPr>
        <w:pStyle w:val="Corpotesto"/>
        <w:spacing w:after="0"/>
        <w:rPr>
          <w:lang w:val="it-IT"/>
        </w:rPr>
      </w:pPr>
      <w:r w:rsidRPr="00DE4296">
        <w:rPr>
          <w:lang w:val="it-IT"/>
        </w:rPr>
        <w:t>Dopo aver guardato le animazioni del modello molecolare dei liquidi e dei solidi, rispondi alle domande sotto.</w:t>
      </w:r>
    </w:p>
    <w:p w14:paraId="4E4DF35F" w14:textId="77777777" w:rsidR="007B59A4" w:rsidRPr="00DE4296" w:rsidRDefault="007B59A4" w:rsidP="00DE4296">
      <w:pPr>
        <w:spacing w:after="0"/>
        <w:rPr>
          <w:lang w:val="it-IT"/>
        </w:rPr>
      </w:pPr>
    </w:p>
    <w:p w14:paraId="1F7E538A" w14:textId="70F918C0" w:rsidR="007B59A4" w:rsidRPr="00DE4296" w:rsidRDefault="00000000" w:rsidP="00DE4296">
      <w:pPr>
        <w:pStyle w:val="Paragrafoelenco"/>
        <w:numPr>
          <w:ilvl w:val="0"/>
          <w:numId w:val="10"/>
        </w:numPr>
        <w:spacing w:after="0"/>
        <w:rPr>
          <w:b/>
          <w:bCs/>
          <w:lang w:val="it-IT"/>
        </w:rPr>
      </w:pPr>
      <w:r w:rsidRPr="00DE4296">
        <w:rPr>
          <w:b/>
          <w:bCs/>
          <w:lang w:val="it-IT"/>
        </w:rPr>
        <w:t xml:space="preserve">In che modo il moto </w:t>
      </w:r>
      <w:r w:rsidR="00DE4296">
        <w:rPr>
          <w:b/>
          <w:bCs/>
          <w:lang w:val="it-IT"/>
        </w:rPr>
        <w:t>delle particelle</w:t>
      </w:r>
      <w:r w:rsidRPr="00DE4296">
        <w:rPr>
          <w:b/>
          <w:bCs/>
          <w:lang w:val="it-IT"/>
        </w:rPr>
        <w:t xml:space="preserve"> in un metallo solido è diverso dal moto delle </w:t>
      </w:r>
      <w:r w:rsidR="00DE4296">
        <w:rPr>
          <w:b/>
          <w:bCs/>
          <w:lang w:val="it-IT"/>
        </w:rPr>
        <w:t>particelle</w:t>
      </w:r>
      <w:r w:rsidRPr="00DE4296">
        <w:rPr>
          <w:b/>
          <w:bCs/>
          <w:lang w:val="it-IT"/>
        </w:rPr>
        <w:t xml:space="preserve"> nell'acqua liquida?</w:t>
      </w:r>
    </w:p>
    <w:p w14:paraId="4C57884F" w14:textId="77777777" w:rsidR="007B59A4" w:rsidRPr="00DE4296" w:rsidRDefault="007B59A4" w:rsidP="00DE4296">
      <w:pPr>
        <w:spacing w:after="0"/>
        <w:rPr>
          <w:lang w:val="it-IT"/>
        </w:rPr>
      </w:pPr>
    </w:p>
    <w:p w14:paraId="55151ADC" w14:textId="77777777" w:rsidR="007B59A4" w:rsidRPr="00DE4296" w:rsidRDefault="007B59A4" w:rsidP="00DE4296">
      <w:pPr>
        <w:spacing w:after="0"/>
        <w:rPr>
          <w:lang w:val="it-IT"/>
        </w:rPr>
      </w:pPr>
    </w:p>
    <w:p w14:paraId="25B453CC" w14:textId="77777777" w:rsidR="007B59A4" w:rsidRPr="00DE4296" w:rsidRDefault="007B59A4" w:rsidP="00DE4296">
      <w:pPr>
        <w:spacing w:after="0"/>
        <w:rPr>
          <w:lang w:val="it-IT"/>
        </w:rPr>
      </w:pPr>
    </w:p>
    <w:p w14:paraId="11FF85D7" w14:textId="77777777" w:rsidR="007B59A4" w:rsidRPr="00DE4296" w:rsidRDefault="007B59A4" w:rsidP="00DE4296">
      <w:pPr>
        <w:spacing w:after="0"/>
        <w:rPr>
          <w:lang w:val="it-IT"/>
        </w:rPr>
      </w:pPr>
    </w:p>
    <w:p w14:paraId="12BE3C96" w14:textId="6387ADD4" w:rsidR="007B59A4" w:rsidRPr="00DE4296" w:rsidRDefault="00000000" w:rsidP="00DE4296">
      <w:pPr>
        <w:pStyle w:val="Paragrafoelenco"/>
        <w:numPr>
          <w:ilvl w:val="0"/>
          <w:numId w:val="10"/>
        </w:numPr>
        <w:spacing w:after="0"/>
        <w:rPr>
          <w:b/>
          <w:bCs/>
          <w:lang w:val="it-IT"/>
        </w:rPr>
      </w:pPr>
      <w:r w:rsidRPr="00DE4296">
        <w:rPr>
          <w:b/>
          <w:bCs/>
          <w:lang w:val="it-IT"/>
        </w:rPr>
        <w:t xml:space="preserve">Che cosa </w:t>
      </w:r>
      <w:r w:rsidR="00DE4296">
        <w:rPr>
          <w:b/>
          <w:bCs/>
          <w:lang w:val="it-IT"/>
        </w:rPr>
        <w:t>fa sì che</w:t>
      </w:r>
      <w:r w:rsidRPr="00DE4296">
        <w:rPr>
          <w:b/>
          <w:bCs/>
          <w:lang w:val="it-IT"/>
        </w:rPr>
        <w:t xml:space="preserve"> </w:t>
      </w:r>
      <w:r w:rsidR="00DE4296">
        <w:rPr>
          <w:b/>
          <w:bCs/>
          <w:lang w:val="it-IT"/>
        </w:rPr>
        <w:t>gli</w:t>
      </w:r>
      <w:r w:rsidRPr="00DE4296">
        <w:rPr>
          <w:b/>
          <w:bCs/>
          <w:lang w:val="it-IT"/>
        </w:rPr>
        <w:t xml:space="preserve"> atomi </w:t>
      </w:r>
      <w:r w:rsidR="00DE4296">
        <w:rPr>
          <w:b/>
          <w:bCs/>
          <w:lang w:val="it-IT"/>
        </w:rPr>
        <w:t>dei</w:t>
      </w:r>
      <w:r w:rsidRPr="00DE4296">
        <w:rPr>
          <w:b/>
          <w:bCs/>
          <w:lang w:val="it-IT"/>
        </w:rPr>
        <w:t xml:space="preserve"> liquidi e </w:t>
      </w:r>
      <w:r w:rsidR="00DE4296">
        <w:rPr>
          <w:b/>
          <w:bCs/>
          <w:lang w:val="it-IT"/>
        </w:rPr>
        <w:t>dei</w:t>
      </w:r>
      <w:r w:rsidRPr="00DE4296">
        <w:rPr>
          <w:b/>
          <w:bCs/>
          <w:lang w:val="it-IT"/>
        </w:rPr>
        <w:t xml:space="preserve"> solidi </w:t>
      </w:r>
      <w:r w:rsidR="00DE4296">
        <w:rPr>
          <w:b/>
          <w:bCs/>
          <w:lang w:val="it-IT"/>
        </w:rPr>
        <w:t>si mantengano</w:t>
      </w:r>
      <w:r w:rsidRPr="00DE4296">
        <w:rPr>
          <w:b/>
          <w:bCs/>
          <w:lang w:val="it-IT"/>
        </w:rPr>
        <w:t xml:space="preserve"> vicini gli uni agli altri nonostante </w:t>
      </w:r>
      <w:r w:rsidR="00DE4296">
        <w:rPr>
          <w:b/>
          <w:bCs/>
          <w:lang w:val="it-IT"/>
        </w:rPr>
        <w:t>siano in movimento</w:t>
      </w:r>
      <w:r w:rsidRPr="00DE4296">
        <w:rPr>
          <w:b/>
          <w:bCs/>
          <w:lang w:val="it-IT"/>
        </w:rPr>
        <w:t>?</w:t>
      </w:r>
    </w:p>
    <w:p w14:paraId="2726F1CD" w14:textId="0F95558C" w:rsidR="007B59A4" w:rsidRPr="00DE4296" w:rsidRDefault="007B59A4" w:rsidP="00DE4296">
      <w:pPr>
        <w:spacing w:after="0"/>
        <w:rPr>
          <w:lang w:val="it-IT"/>
        </w:rPr>
      </w:pPr>
    </w:p>
    <w:p w14:paraId="1C171EDD" w14:textId="001EC178" w:rsidR="007B59A4" w:rsidRPr="00DE4296" w:rsidRDefault="00DE4296" w:rsidP="00DE4296">
      <w:pPr>
        <w:spacing w:after="0"/>
        <w:rPr>
          <w:lang w:val="it-IT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 wp14:anchorId="4C2C3C87" wp14:editId="0038D869">
            <wp:simplePos x="0" y="0"/>
            <wp:positionH relativeFrom="column">
              <wp:posOffset>4956810</wp:posOffset>
            </wp:positionH>
            <wp:positionV relativeFrom="paragraph">
              <wp:posOffset>52705</wp:posOffset>
            </wp:positionV>
            <wp:extent cx="1476375" cy="1713865"/>
            <wp:effectExtent l="0" t="0" r="9525" b="635"/>
            <wp:wrapTight wrapText="bothSides">
              <wp:wrapPolygon edited="0">
                <wp:start x="0" y="0"/>
                <wp:lineTo x="0" y="21368"/>
                <wp:lineTo x="21461" y="21368"/>
                <wp:lineTo x="2146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1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07D283" w14:textId="267CEC54" w:rsidR="007B59A4" w:rsidRDefault="007B59A4" w:rsidP="00DE4296">
      <w:pPr>
        <w:spacing w:after="0"/>
        <w:rPr>
          <w:lang w:val="it-IT"/>
        </w:rPr>
      </w:pPr>
    </w:p>
    <w:p w14:paraId="13802A11" w14:textId="0E1CA202" w:rsidR="00DE4296" w:rsidRPr="00DE4296" w:rsidRDefault="00DE4296" w:rsidP="00DE4296">
      <w:pPr>
        <w:spacing w:after="0"/>
        <w:rPr>
          <w:lang w:val="it-IT"/>
        </w:rPr>
      </w:pPr>
    </w:p>
    <w:p w14:paraId="4D23B758" w14:textId="2C7B1893" w:rsidR="007B59A4" w:rsidRPr="00DE4296" w:rsidRDefault="00DE4296" w:rsidP="00DE4296">
      <w:pPr>
        <w:pStyle w:val="Titolo1"/>
        <w:spacing w:before="0"/>
        <w:rPr>
          <w:lang w:val="it-IT"/>
        </w:rPr>
      </w:pPr>
      <w:r>
        <w:rPr>
          <w:lang w:val="it-IT"/>
        </w:rPr>
        <w:t>ESPERIMENTO</w:t>
      </w:r>
    </w:p>
    <w:p w14:paraId="470902CC" w14:textId="715C61BF" w:rsidR="007B59A4" w:rsidRPr="00DE4296" w:rsidRDefault="00000000" w:rsidP="00DE4296">
      <w:pPr>
        <w:pStyle w:val="Paragrafoelenco"/>
        <w:numPr>
          <w:ilvl w:val="0"/>
          <w:numId w:val="10"/>
        </w:numPr>
        <w:spacing w:after="0"/>
        <w:rPr>
          <w:b/>
          <w:bCs/>
          <w:lang w:val="it-IT"/>
        </w:rPr>
      </w:pPr>
      <w:r w:rsidRPr="00DE4296">
        <w:rPr>
          <w:b/>
          <w:bCs/>
          <w:lang w:val="it-IT"/>
        </w:rPr>
        <w:t>A temperatura ambiente la sfera di metallo passa attraverso l'anello. Cosa è successo quando il tuo insegnante ha provato a far passare la sfera riscaldata attraverso l'anello?</w:t>
      </w:r>
    </w:p>
    <w:p w14:paraId="3FBD20B4" w14:textId="21A4666F" w:rsidR="007B59A4" w:rsidRPr="00DE4296" w:rsidRDefault="007B59A4" w:rsidP="00DE4296">
      <w:pPr>
        <w:spacing w:after="0"/>
        <w:rPr>
          <w:b/>
          <w:bCs/>
          <w:lang w:val="it-IT"/>
        </w:rPr>
      </w:pPr>
    </w:p>
    <w:p w14:paraId="559C7600" w14:textId="24CA3453" w:rsidR="007B59A4" w:rsidRDefault="007B59A4" w:rsidP="00DE4296">
      <w:pPr>
        <w:spacing w:after="0"/>
        <w:rPr>
          <w:lang w:val="it-IT"/>
        </w:rPr>
      </w:pPr>
    </w:p>
    <w:p w14:paraId="780B9112" w14:textId="5BEFB6E4" w:rsidR="00DE4296" w:rsidRDefault="00E7127F" w:rsidP="00DE4296">
      <w:pPr>
        <w:spacing w:after="0"/>
        <w:rPr>
          <w:lang w:val="it-IT"/>
        </w:rPr>
      </w:pPr>
      <w:r w:rsidRPr="002D4F9C">
        <w:rPr>
          <w:rFonts w:cstheme="minorHAnsi"/>
          <w:noProof/>
        </w:rPr>
        <w:drawing>
          <wp:anchor distT="0" distB="0" distL="0" distR="0" simplePos="0" relativeHeight="251657728" behindDoc="1" locked="0" layoutInCell="1" allowOverlap="1" wp14:anchorId="27D9FE22" wp14:editId="328C44A2">
            <wp:simplePos x="0" y="0"/>
            <wp:positionH relativeFrom="page">
              <wp:posOffset>5905500</wp:posOffset>
            </wp:positionH>
            <wp:positionV relativeFrom="paragraph">
              <wp:posOffset>20320</wp:posOffset>
            </wp:positionV>
            <wp:extent cx="1019175" cy="1435735"/>
            <wp:effectExtent l="0" t="0" r="9525" b="0"/>
            <wp:wrapTight wrapText="bothSides">
              <wp:wrapPolygon edited="0">
                <wp:start x="0" y="0"/>
                <wp:lineTo x="0" y="21208"/>
                <wp:lineTo x="21398" y="21208"/>
                <wp:lineTo x="2139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435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3792B4" w14:textId="6CC1A54F" w:rsidR="00DE4296" w:rsidRDefault="00DE4296" w:rsidP="00DE4296">
      <w:pPr>
        <w:spacing w:after="0"/>
        <w:rPr>
          <w:lang w:val="it-IT"/>
        </w:rPr>
      </w:pPr>
    </w:p>
    <w:p w14:paraId="43934F11" w14:textId="77777777" w:rsidR="00DE4296" w:rsidRDefault="00DE4296" w:rsidP="00DE4296">
      <w:pPr>
        <w:spacing w:after="0"/>
        <w:rPr>
          <w:lang w:val="it-IT"/>
        </w:rPr>
      </w:pPr>
    </w:p>
    <w:p w14:paraId="280216E5" w14:textId="6831DF87" w:rsidR="00DE4296" w:rsidRPr="00DE4296" w:rsidRDefault="00DE4296" w:rsidP="00DE4296">
      <w:pPr>
        <w:spacing w:after="0"/>
        <w:rPr>
          <w:lang w:val="it-IT"/>
        </w:rPr>
      </w:pPr>
    </w:p>
    <w:p w14:paraId="6E67CB51" w14:textId="15ACB402" w:rsidR="007B59A4" w:rsidRPr="00DE4296" w:rsidRDefault="00000000" w:rsidP="00DE4296">
      <w:pPr>
        <w:pStyle w:val="Paragrafoelenco"/>
        <w:numPr>
          <w:ilvl w:val="0"/>
          <w:numId w:val="10"/>
        </w:numPr>
        <w:spacing w:after="0"/>
        <w:rPr>
          <w:b/>
          <w:bCs/>
          <w:lang w:val="it-IT"/>
        </w:rPr>
      </w:pPr>
      <w:r w:rsidRPr="00DE4296">
        <w:rPr>
          <w:b/>
          <w:bCs/>
          <w:lang w:val="it-IT"/>
        </w:rPr>
        <w:t xml:space="preserve">Cosa è successo agli atomi nella sfera metallica riscaldata </w:t>
      </w:r>
      <w:r w:rsidR="00DE4296">
        <w:rPr>
          <w:b/>
          <w:bCs/>
          <w:lang w:val="it-IT"/>
        </w:rPr>
        <w:t>per far sì</w:t>
      </w:r>
      <w:r w:rsidRPr="00DE4296">
        <w:rPr>
          <w:b/>
          <w:bCs/>
          <w:lang w:val="it-IT"/>
        </w:rPr>
        <w:t xml:space="preserve"> che non entrasse più attraverso l'anello?</w:t>
      </w:r>
    </w:p>
    <w:p w14:paraId="1EEFE328" w14:textId="75415D00" w:rsidR="007B59A4" w:rsidRDefault="007B59A4" w:rsidP="00DE4296">
      <w:pPr>
        <w:spacing w:after="0"/>
        <w:rPr>
          <w:lang w:val="it-IT"/>
        </w:rPr>
      </w:pPr>
    </w:p>
    <w:p w14:paraId="551CF42C" w14:textId="0B464FFF" w:rsidR="00DE4296" w:rsidRDefault="00DE4296" w:rsidP="00DE4296">
      <w:pPr>
        <w:spacing w:after="0"/>
        <w:rPr>
          <w:lang w:val="it-IT"/>
        </w:rPr>
      </w:pPr>
    </w:p>
    <w:p w14:paraId="17F2A283" w14:textId="32E8A085" w:rsidR="00DE4296" w:rsidRDefault="00E7127F" w:rsidP="00DE4296">
      <w:pPr>
        <w:spacing w:after="0"/>
        <w:rPr>
          <w:lang w:val="it-IT"/>
        </w:rPr>
      </w:pPr>
      <w:r w:rsidRPr="002D4F9C">
        <w:rPr>
          <w:rFonts w:cstheme="minorHAnsi"/>
          <w:noProof/>
        </w:rPr>
        <w:drawing>
          <wp:anchor distT="0" distB="0" distL="0" distR="0" simplePos="0" relativeHeight="251661824" behindDoc="1" locked="0" layoutInCell="1" allowOverlap="1" wp14:anchorId="070AC6DD" wp14:editId="6A57096F">
            <wp:simplePos x="0" y="0"/>
            <wp:positionH relativeFrom="page">
              <wp:posOffset>5619750</wp:posOffset>
            </wp:positionH>
            <wp:positionV relativeFrom="paragraph">
              <wp:posOffset>55245</wp:posOffset>
            </wp:positionV>
            <wp:extent cx="1485900" cy="1518285"/>
            <wp:effectExtent l="0" t="0" r="0" b="5715"/>
            <wp:wrapTight wrapText="bothSides">
              <wp:wrapPolygon edited="0">
                <wp:start x="0" y="0"/>
                <wp:lineTo x="0" y="21410"/>
                <wp:lineTo x="21323" y="21410"/>
                <wp:lineTo x="2132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4BB34C" w14:textId="552977E0" w:rsidR="00DE4296" w:rsidRDefault="00DE4296" w:rsidP="00DE4296">
      <w:pPr>
        <w:spacing w:after="0"/>
        <w:rPr>
          <w:lang w:val="it-IT"/>
        </w:rPr>
      </w:pPr>
      <w:r>
        <w:rPr>
          <w:rFonts w:cstheme="minorHAnsi"/>
          <w:noProof/>
        </w:rPr>
        <w:t>0</w:t>
      </w:r>
    </w:p>
    <w:p w14:paraId="6BEA54C3" w14:textId="2E0ABDB8" w:rsidR="00DE4296" w:rsidRDefault="00DE4296" w:rsidP="00DE4296">
      <w:pPr>
        <w:spacing w:after="0"/>
        <w:rPr>
          <w:lang w:val="it-IT"/>
        </w:rPr>
      </w:pPr>
    </w:p>
    <w:p w14:paraId="101CEA20" w14:textId="6447A046" w:rsidR="00DE4296" w:rsidRPr="00DE4296" w:rsidRDefault="00DE4296" w:rsidP="00DE4296">
      <w:pPr>
        <w:spacing w:after="0"/>
        <w:rPr>
          <w:lang w:val="it-IT"/>
        </w:rPr>
      </w:pPr>
    </w:p>
    <w:p w14:paraId="73EA2B67" w14:textId="137AF61E" w:rsidR="007B59A4" w:rsidRPr="00DE4296" w:rsidRDefault="00000000" w:rsidP="00DE4296">
      <w:pPr>
        <w:pStyle w:val="Paragrafoelenco"/>
        <w:numPr>
          <w:ilvl w:val="0"/>
          <w:numId w:val="10"/>
        </w:numPr>
        <w:spacing w:after="0"/>
        <w:rPr>
          <w:b/>
          <w:bCs/>
          <w:lang w:val="it-IT"/>
        </w:rPr>
      </w:pPr>
      <w:r w:rsidRPr="00DE4296">
        <w:rPr>
          <w:b/>
          <w:bCs/>
          <w:lang w:val="it-IT"/>
        </w:rPr>
        <w:t xml:space="preserve">Dopo che la sfera è stata raffreddata </w:t>
      </w:r>
      <w:r w:rsidR="00DE4296">
        <w:rPr>
          <w:b/>
          <w:bCs/>
          <w:lang w:val="it-IT"/>
        </w:rPr>
        <w:t>immergendola</w:t>
      </w:r>
      <w:r w:rsidRPr="00DE4296">
        <w:rPr>
          <w:b/>
          <w:bCs/>
          <w:lang w:val="it-IT"/>
        </w:rPr>
        <w:t xml:space="preserve"> nell'acqua, perché pensi che sia riuscita di nuovo a passare attraverso l'anello? </w:t>
      </w:r>
    </w:p>
    <w:p w14:paraId="798FFF42" w14:textId="0F692F96" w:rsidR="007B59A4" w:rsidRPr="00DE4296" w:rsidRDefault="007B59A4" w:rsidP="00DE4296">
      <w:pPr>
        <w:spacing w:after="0"/>
        <w:rPr>
          <w:lang w:val="it-IT"/>
        </w:rPr>
      </w:pPr>
    </w:p>
    <w:p w14:paraId="24407619" w14:textId="2342FFED" w:rsidR="007B59A4" w:rsidRPr="00DE4296" w:rsidRDefault="007B59A4" w:rsidP="00DE4296">
      <w:pPr>
        <w:spacing w:after="0"/>
        <w:rPr>
          <w:lang w:val="it-IT"/>
        </w:rPr>
      </w:pPr>
    </w:p>
    <w:p w14:paraId="57FF5EF1" w14:textId="2A9A7C2F" w:rsidR="007B59A4" w:rsidRPr="00DE4296" w:rsidRDefault="007B59A4" w:rsidP="00DE4296">
      <w:pPr>
        <w:spacing w:after="0"/>
        <w:rPr>
          <w:lang w:val="it-IT"/>
        </w:rPr>
      </w:pPr>
    </w:p>
    <w:p w14:paraId="5CA3529C" w14:textId="77777777" w:rsidR="007B59A4" w:rsidRPr="00DE4296" w:rsidRDefault="00000000" w:rsidP="00DE4296">
      <w:pPr>
        <w:pStyle w:val="Titolo1"/>
        <w:spacing w:before="0"/>
        <w:rPr>
          <w:lang w:val="it-IT"/>
        </w:rPr>
      </w:pPr>
      <w:r w:rsidRPr="00DE4296">
        <w:rPr>
          <w:lang w:val="it-IT"/>
        </w:rPr>
        <w:lastRenderedPageBreak/>
        <w:t>SPIEGALO CON ATOMI E MOLECOLE</w:t>
      </w:r>
    </w:p>
    <w:p w14:paraId="00A51C58" w14:textId="77777777" w:rsidR="007B59A4" w:rsidRDefault="00000000" w:rsidP="00DE4296">
      <w:pPr>
        <w:pStyle w:val="Corpotesto"/>
        <w:spacing w:after="0"/>
        <w:rPr>
          <w:lang w:val="it-IT"/>
        </w:rPr>
      </w:pPr>
      <w:r w:rsidRPr="00DE4296">
        <w:rPr>
          <w:lang w:val="it-IT"/>
        </w:rPr>
        <w:t>Nell'animazione hai visto che gli atomi in un solido si muovono più velocemente e si allontanano leggermente quando vengono riscaldati. Hai anche visto che rallentano e si avvicinano leggermente quando vengono raffreddati. Usa queste informazioni per fare il tuo disegno a livello molecolare della sfera metallica.</w:t>
      </w:r>
    </w:p>
    <w:p w14:paraId="593CFE23" w14:textId="77777777" w:rsidR="007B59A4" w:rsidRPr="00DE4296" w:rsidRDefault="007B59A4" w:rsidP="00DE4296">
      <w:pPr>
        <w:spacing w:after="0"/>
        <w:rPr>
          <w:lang w:val="it-IT"/>
        </w:rPr>
      </w:pPr>
    </w:p>
    <w:p w14:paraId="13EE57F7" w14:textId="3E7C411C" w:rsidR="007B59A4" w:rsidRPr="00DE4296" w:rsidRDefault="00EC5A7A" w:rsidP="00DE4296">
      <w:pPr>
        <w:pStyle w:val="Paragrafoelenco"/>
        <w:numPr>
          <w:ilvl w:val="0"/>
          <w:numId w:val="10"/>
        </w:numPr>
        <w:spacing w:after="0"/>
        <w:rPr>
          <w:b/>
          <w:bCs/>
          <w:lang w:val="it-IT"/>
        </w:rPr>
      </w:pPr>
      <w:r>
        <w:rPr>
          <w:rFonts w:cstheme="minorHAnsi"/>
          <w:noProof/>
          <w:sz w:val="17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6DCA5186" wp14:editId="3FDAA45E">
                <wp:simplePos x="0" y="0"/>
                <wp:positionH relativeFrom="margin">
                  <wp:align>center</wp:align>
                </wp:positionH>
                <wp:positionV relativeFrom="paragraph">
                  <wp:posOffset>740410</wp:posOffset>
                </wp:positionV>
                <wp:extent cx="6772275" cy="2085975"/>
                <wp:effectExtent l="0" t="0" r="9525" b="9525"/>
                <wp:wrapTight wrapText="bothSides">
                  <wp:wrapPolygon edited="0">
                    <wp:start x="11058" y="0"/>
                    <wp:lineTo x="0" y="0"/>
                    <wp:lineTo x="0" y="21501"/>
                    <wp:lineTo x="10390" y="21501"/>
                    <wp:lineTo x="21570" y="21501"/>
                    <wp:lineTo x="21570" y="0"/>
                    <wp:lineTo x="11058" y="0"/>
                  </wp:wrapPolygon>
                </wp:wrapTight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2275" cy="2085975"/>
                          <a:chOff x="0" y="0"/>
                          <a:chExt cx="6379210" cy="1571625"/>
                        </a:xfrm>
                      </wpg:grpSpPr>
                      <pic:pic xmlns:pic="http://schemas.openxmlformats.org/drawingml/2006/picture">
                        <pic:nvPicPr>
                          <pic:cNvPr id="7" name="image4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"/>
                            <a:ext cx="3049270" cy="15525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5.p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95650" y="0"/>
                            <a:ext cx="3083560" cy="15576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225104" id="Group 8" o:spid="_x0000_s1026" style="position:absolute;margin-left:0;margin-top:58.3pt;width:533.25pt;height:164.25pt;z-index:251663872;mso-position-horizontal:center;mso-position-horizontal-relative:margin;mso-width-relative:margin;mso-height-relative:margin" coordsize="63792,15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4.png" o:spid="_x0000_s1027" type="#_x0000_t75" style="position:absolute;top:190;width:30492;height:15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">
                  <v:imagedata r:id="rId11" o:title=""/>
                </v:shape>
                <v:shape id="image5.png" o:spid="_x0000_s1028" type="#_x0000_t75" style="position:absolute;left:32956;width:30836;height:15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">
                  <v:imagedata r:id="rId12" o:title=""/>
                </v:shape>
                <w10:wrap type="tight" anchorx="margin"/>
              </v:group>
            </w:pict>
          </mc:Fallback>
        </mc:AlternateContent>
      </w:r>
      <w:r w:rsidR="00000000" w:rsidRPr="00DE4296">
        <w:rPr>
          <w:b/>
          <w:bCs/>
          <w:lang w:val="it-IT"/>
        </w:rPr>
        <w:t xml:space="preserve">Disegna un modello </w:t>
      </w:r>
      <w:r w:rsidR="00600628">
        <w:rPr>
          <w:b/>
          <w:bCs/>
          <w:lang w:val="it-IT"/>
        </w:rPr>
        <w:t>che rappresenti gli</w:t>
      </w:r>
      <w:r w:rsidR="00000000" w:rsidRPr="00DE4296">
        <w:rPr>
          <w:b/>
          <w:bCs/>
          <w:lang w:val="it-IT"/>
        </w:rPr>
        <w:t xml:space="preserve"> atomi nella sfera di metallo a temperatura ambiente e dopo </w:t>
      </w:r>
      <w:r w:rsidR="00600628">
        <w:rPr>
          <w:b/>
          <w:bCs/>
          <w:lang w:val="it-IT"/>
        </w:rPr>
        <w:t>il riscaldamento</w:t>
      </w:r>
      <w:r w:rsidR="00000000" w:rsidRPr="00DE4296">
        <w:rPr>
          <w:b/>
          <w:bCs/>
          <w:lang w:val="it-IT"/>
        </w:rPr>
        <w:t xml:space="preserve">. Usa cerchi </w:t>
      </w:r>
      <w:r w:rsidR="00600628">
        <w:rPr>
          <w:b/>
          <w:bCs/>
          <w:lang w:val="it-IT"/>
        </w:rPr>
        <w:t xml:space="preserve">per rappresentare le particelle </w:t>
      </w:r>
      <w:r w:rsidR="00000000" w:rsidRPr="00DE4296">
        <w:rPr>
          <w:b/>
          <w:bCs/>
          <w:lang w:val="it-IT"/>
        </w:rPr>
        <w:t>e linee di movimento per mostrare la</w:t>
      </w:r>
      <w:r w:rsidR="00600628">
        <w:rPr>
          <w:b/>
          <w:bCs/>
          <w:lang w:val="it-IT"/>
        </w:rPr>
        <w:t xml:space="preserve"> loro</w:t>
      </w:r>
      <w:r w:rsidR="00000000" w:rsidRPr="00DE4296">
        <w:rPr>
          <w:b/>
          <w:bCs/>
          <w:lang w:val="it-IT"/>
        </w:rPr>
        <w:t xml:space="preserve"> velocità e la </w:t>
      </w:r>
      <w:r w:rsidR="00600628">
        <w:rPr>
          <w:b/>
          <w:bCs/>
          <w:lang w:val="it-IT"/>
        </w:rPr>
        <w:t xml:space="preserve">loro </w:t>
      </w:r>
      <w:r w:rsidR="00000000" w:rsidRPr="00DE4296">
        <w:rPr>
          <w:b/>
          <w:bCs/>
          <w:lang w:val="it-IT"/>
        </w:rPr>
        <w:t>distanza.</w:t>
      </w:r>
    </w:p>
    <w:p w14:paraId="5097BBCD" w14:textId="2D1CA1E9" w:rsidR="007B59A4" w:rsidRPr="00DE4296" w:rsidRDefault="007B59A4" w:rsidP="00DE4296">
      <w:pPr>
        <w:spacing w:after="0"/>
        <w:rPr>
          <w:lang w:val="it-IT"/>
        </w:rPr>
      </w:pPr>
    </w:p>
    <w:p w14:paraId="70D76306" w14:textId="77777777" w:rsidR="007B59A4" w:rsidRPr="00DE4296" w:rsidRDefault="007B59A4" w:rsidP="00DE4296">
      <w:pPr>
        <w:spacing w:after="0"/>
        <w:rPr>
          <w:lang w:val="it-IT"/>
        </w:rPr>
      </w:pPr>
    </w:p>
    <w:p w14:paraId="248966C2" w14:textId="1C6EFB12" w:rsidR="007B59A4" w:rsidRPr="00DE4296" w:rsidRDefault="00EC5A7A" w:rsidP="00DE4296">
      <w:pPr>
        <w:pStyle w:val="Titolo1"/>
        <w:spacing w:before="0"/>
        <w:rPr>
          <w:lang w:val="it-IT"/>
        </w:rPr>
      </w:pPr>
      <w:r>
        <w:rPr>
          <w:lang w:val="it-IT"/>
        </w:rPr>
        <w:t>APPROFONDIMENTO</w:t>
      </w:r>
    </w:p>
    <w:p w14:paraId="682F7946" w14:textId="7034F5BD" w:rsidR="007B59A4" w:rsidRPr="00DE4296" w:rsidRDefault="00000000" w:rsidP="00DE4296">
      <w:pPr>
        <w:pStyle w:val="Corpotesto"/>
        <w:spacing w:after="0"/>
        <w:rPr>
          <w:lang w:val="it-IT"/>
        </w:rPr>
      </w:pPr>
      <w:r w:rsidRPr="00DE4296">
        <w:rPr>
          <w:lang w:val="it-IT"/>
        </w:rPr>
        <w:t xml:space="preserve">Guarda l'immagine </w:t>
      </w:r>
      <w:r w:rsidR="00600628">
        <w:rPr>
          <w:lang w:val="it-IT"/>
        </w:rPr>
        <w:t>che rappresenta il manto stradale</w:t>
      </w:r>
      <w:r w:rsidRPr="00DE4296">
        <w:rPr>
          <w:lang w:val="it-IT"/>
        </w:rPr>
        <w:t xml:space="preserve"> di un ponte. La strada </w:t>
      </w:r>
      <w:r w:rsidR="00600628">
        <w:rPr>
          <w:lang w:val="it-IT"/>
        </w:rPr>
        <w:t>del</w:t>
      </w:r>
      <w:r w:rsidRPr="00DE4296">
        <w:rPr>
          <w:lang w:val="it-IT"/>
        </w:rPr>
        <w:t xml:space="preserve"> ponte diventa </w:t>
      </w:r>
      <w:r w:rsidR="00600628">
        <w:rPr>
          <w:lang w:val="it-IT"/>
        </w:rPr>
        <w:t>molto</w:t>
      </w:r>
      <w:r w:rsidRPr="00DE4296">
        <w:rPr>
          <w:lang w:val="it-IT"/>
        </w:rPr>
        <w:t xml:space="preserve"> fredda in inverno e più calda in estate.</w:t>
      </w:r>
    </w:p>
    <w:p w14:paraId="740AD145" w14:textId="77777777" w:rsidR="00600628" w:rsidRDefault="00600628" w:rsidP="00600628">
      <w:pPr>
        <w:pStyle w:val="Corpotesto"/>
        <w:tabs>
          <w:tab w:val="right" w:pos="9923"/>
        </w:tabs>
        <w:spacing w:after="0"/>
        <w:rPr>
          <w:lang w:val="it-IT"/>
        </w:rPr>
      </w:pPr>
      <w:r>
        <w:rPr>
          <w:lang w:val="it-IT"/>
        </w:rPr>
        <w:t>Questo</w:t>
      </w:r>
      <w:r w:rsidR="00000000" w:rsidRPr="00DE4296">
        <w:rPr>
          <w:lang w:val="it-IT"/>
        </w:rPr>
        <w:t xml:space="preserve"> pont</w:t>
      </w:r>
      <w:r>
        <w:rPr>
          <w:lang w:val="it-IT"/>
        </w:rPr>
        <w:t xml:space="preserve">e, come molti altri, </w:t>
      </w:r>
      <w:r w:rsidR="00000000" w:rsidRPr="00DE4296">
        <w:rPr>
          <w:lang w:val="it-IT"/>
        </w:rPr>
        <w:t>ha una giunzione flessibile come quella mostrata nell'immagine.</w:t>
      </w:r>
    </w:p>
    <w:p w14:paraId="004C65E6" w14:textId="5E0B2F23" w:rsidR="007B59A4" w:rsidRPr="00DE4296" w:rsidRDefault="00600628" w:rsidP="00600628">
      <w:pPr>
        <w:pStyle w:val="Corpotesto"/>
        <w:tabs>
          <w:tab w:val="right" w:pos="9923"/>
        </w:tabs>
        <w:spacing w:after="0"/>
        <w:rPr>
          <w:lang w:val="it-IT"/>
        </w:rPr>
      </w:pPr>
      <w:r w:rsidRPr="000E3080">
        <w:rPr>
          <w:rFonts w:cstheme="minorHAnsi"/>
          <w:noProof/>
        </w:rPr>
        <w:drawing>
          <wp:anchor distT="0" distB="0" distL="0" distR="0" simplePos="0" relativeHeight="251667456" behindDoc="1" locked="0" layoutInCell="1" allowOverlap="1" wp14:anchorId="6E1C4148" wp14:editId="1D92EA9A">
            <wp:simplePos x="0" y="0"/>
            <wp:positionH relativeFrom="margin">
              <wp:posOffset>461010</wp:posOffset>
            </wp:positionH>
            <wp:positionV relativeFrom="paragraph">
              <wp:posOffset>91440</wp:posOffset>
            </wp:positionV>
            <wp:extent cx="5200650" cy="2552700"/>
            <wp:effectExtent l="0" t="0" r="0" b="0"/>
            <wp:wrapTight wrapText="bothSides">
              <wp:wrapPolygon edited="0">
                <wp:start x="0" y="0"/>
                <wp:lineTo x="0" y="21439"/>
                <wp:lineTo x="21521" y="21439"/>
                <wp:lineTo x="2152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it-IT"/>
        </w:rPr>
        <w:tab/>
      </w:r>
    </w:p>
    <w:p w14:paraId="0DEDD883" w14:textId="77777777" w:rsidR="007B59A4" w:rsidRPr="00DE4296" w:rsidRDefault="007B59A4" w:rsidP="00DE4296">
      <w:pPr>
        <w:spacing w:after="0"/>
        <w:rPr>
          <w:lang w:val="it-IT"/>
        </w:rPr>
      </w:pPr>
    </w:p>
    <w:p w14:paraId="7897D6A8" w14:textId="0982A258" w:rsidR="007B59A4" w:rsidRPr="00600628" w:rsidRDefault="00600628" w:rsidP="00600628">
      <w:pPr>
        <w:pStyle w:val="Paragrafoelenco"/>
        <w:numPr>
          <w:ilvl w:val="0"/>
          <w:numId w:val="10"/>
        </w:numPr>
        <w:spacing w:after="0"/>
        <w:rPr>
          <w:b/>
          <w:bCs/>
          <w:lang w:val="it-IT"/>
        </w:rPr>
      </w:pPr>
      <w:r>
        <w:rPr>
          <w:b/>
          <w:bCs/>
          <w:lang w:val="it-IT"/>
        </w:rPr>
        <w:t>Basandoti sulle tue conoscenze</w:t>
      </w:r>
      <w:r w:rsidR="00000000" w:rsidRPr="00600628">
        <w:rPr>
          <w:b/>
          <w:bCs/>
          <w:lang w:val="it-IT"/>
        </w:rPr>
        <w:t xml:space="preserve"> sul comportamento dei solidi quando vengono riscaldati e raffreddati, perché pensi che </w:t>
      </w:r>
      <w:r>
        <w:rPr>
          <w:b/>
          <w:bCs/>
          <w:lang w:val="it-IT"/>
        </w:rPr>
        <w:t>i progettisti inseriscano</w:t>
      </w:r>
      <w:r w:rsidR="00000000" w:rsidRPr="00600628">
        <w:rPr>
          <w:b/>
          <w:bCs/>
          <w:lang w:val="it-IT"/>
        </w:rPr>
        <w:t xml:space="preserve"> giunzioni flessibili nella carreggiata di un ponte?</w:t>
      </w:r>
    </w:p>
    <w:sectPr w:rsidR="007B59A4" w:rsidRPr="00600628" w:rsidSect="00E7127F">
      <w:pgSz w:w="12240" w:h="15840"/>
      <w:pgMar w:top="426" w:right="1183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EB964FA"/>
    <w:multiLevelType w:val="hybridMultilevel"/>
    <w:tmpl w:val="EAB2546C"/>
    <w:lvl w:ilvl="0" w:tplc="CCC67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04559">
    <w:abstractNumId w:val="8"/>
  </w:num>
  <w:num w:numId="2" w16cid:durableId="1059286988">
    <w:abstractNumId w:val="6"/>
  </w:num>
  <w:num w:numId="3" w16cid:durableId="898130343">
    <w:abstractNumId w:val="5"/>
  </w:num>
  <w:num w:numId="4" w16cid:durableId="1674993918">
    <w:abstractNumId w:val="4"/>
  </w:num>
  <w:num w:numId="5" w16cid:durableId="1914856199">
    <w:abstractNumId w:val="7"/>
  </w:num>
  <w:num w:numId="6" w16cid:durableId="1715156698">
    <w:abstractNumId w:val="3"/>
  </w:num>
  <w:num w:numId="7" w16cid:durableId="1788549105">
    <w:abstractNumId w:val="2"/>
  </w:num>
  <w:num w:numId="8" w16cid:durableId="1720130580">
    <w:abstractNumId w:val="1"/>
  </w:num>
  <w:num w:numId="9" w16cid:durableId="2047947252">
    <w:abstractNumId w:val="0"/>
  </w:num>
  <w:num w:numId="10" w16cid:durableId="3743584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00628"/>
    <w:rsid w:val="007B59A4"/>
    <w:rsid w:val="00A355E5"/>
    <w:rsid w:val="00AA1D8D"/>
    <w:rsid w:val="00B47730"/>
    <w:rsid w:val="00CB0664"/>
    <w:rsid w:val="00DE4296"/>
    <w:rsid w:val="00E7127F"/>
    <w:rsid w:val="00EC5A7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436ED"/>
  <w14:defaultImageDpi w14:val="300"/>
  <w15:docId w15:val="{F1466AED-A9B2-4353-86D4-51B88A5E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Mirko Pierabella</cp:lastModifiedBy>
  <cp:revision>3</cp:revision>
  <dcterms:created xsi:type="dcterms:W3CDTF">2025-08-26T06:19:00Z</dcterms:created>
  <dcterms:modified xsi:type="dcterms:W3CDTF">2025-08-26T06:21:00Z</dcterms:modified>
  <cp:category/>
</cp:coreProperties>
</file>